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Geschoss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8773192" name="019fd1d6-ba89-7d90-9efc-1f25ae398f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2592551" name="019fd1d6-ba89-7d90-9efc-1f25ae398f7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91442187" name="019fd1d7-0ee0-796e-b965-9297c2c84c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4302163" name="019fd1d7-0ee0-796e-b965-9297c2c84c2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Friedmattstrasse 17, Bonstetten</w:t>
          </w:r>
        </w:p>
        <w:p>
          <w:pPr>
            <w:spacing w:before="0" w:after="0"/>
          </w:pPr>
          <w:r>
            <w:t>DN 1121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